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Pr="00E376BD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669279B7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9C3C81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A333CD" w:rsidRPr="005D580D" w14:paraId="4E2A6A4A" w14:textId="77777777" w:rsidTr="009C3C81">
        <w:trPr>
          <w:trHeight w:val="737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E4D0C7" w14:textId="0A6FFC05" w:rsidR="00A333CD" w:rsidRPr="00A333CD" w:rsidRDefault="00A333CD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33CD">
              <w:rPr>
                <w:rFonts w:ascii="Calibri" w:hAnsi="Calibri" w:cs="Calibri"/>
                <w:b/>
                <w:bCs/>
                <w:sz w:val="20"/>
                <w:szCs w:val="20"/>
              </w:rPr>
              <w:t>Część nr 1</w:t>
            </w: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3651F549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42A92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="009640EC"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 w:rsidR="009640EC">
              <w:rPr>
                <w:rFonts w:ascii="Calibri" w:hAnsi="Calibri" w:cs="Calibri"/>
                <w:sz w:val="20"/>
                <w:szCs w:val="20"/>
              </w:rPr>
              <w:t>budowie lub przebudowie lub rozbudowie lub modernizacji lub remoncie</w:t>
            </w:r>
            <w:r w:rsidR="009C3C81">
              <w:rPr>
                <w:rFonts w:ascii="Calibri" w:hAnsi="Calibri" w:cs="Calibri"/>
                <w:sz w:val="20"/>
                <w:szCs w:val="20"/>
              </w:rPr>
              <w:t xml:space="preserve"> lub termomodernizacji </w:t>
            </w:r>
            <w:r w:rsidR="009640EC">
              <w:rPr>
                <w:rFonts w:ascii="Calibri" w:hAnsi="Calibri" w:cs="Calibri"/>
                <w:sz w:val="20"/>
                <w:szCs w:val="20"/>
              </w:rPr>
              <w:t>budynku użyteczności publicznej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9C3C81" w:rsidRPr="005D580D" w14:paraId="06E1F3A6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8FBC73" w14:textId="6BB673F5" w:rsidR="009C3C81" w:rsidRPr="005D580D" w:rsidRDefault="009C3C81" w:rsidP="009C3C81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45B780" w14:textId="77777777" w:rsidR="009C3C81" w:rsidRPr="005D580D" w:rsidRDefault="009C3C81" w:rsidP="009C3C81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1B9D8464" w14:textId="77777777" w:rsidR="009C3C81" w:rsidRDefault="009C3C81" w:rsidP="009C3C81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4ECB078" w14:textId="77777777" w:rsidR="009C3C81" w:rsidRPr="00AF364B" w:rsidRDefault="009C3C81" w:rsidP="009C3C81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73AB1A8" w14:textId="6E00EEE2" w:rsidR="009C3C81" w:rsidRPr="005D580D" w:rsidRDefault="009C3C81" w:rsidP="009C3C81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>
              <w:rPr>
                <w:rFonts w:ascii="Calibri" w:hAnsi="Calibri" w:cs="Calibri"/>
                <w:sz w:val="20"/>
                <w:szCs w:val="20"/>
              </w:rPr>
              <w:t>budowie lub przebudowie lub rozbudowie lub modernizacji lub remoncie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lub termomodernizacji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budynku użyteczności publicznej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71BE2723" w14:textId="77777777" w:rsidR="009C3C81" w:rsidRDefault="009C3C81" w:rsidP="009C3C81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F050E5" w14:textId="77777777" w:rsidR="009C3C81" w:rsidRDefault="009C3C81" w:rsidP="009C3C81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……………………………… zł brutto. </w:t>
            </w:r>
          </w:p>
          <w:p w14:paraId="643D5EEB" w14:textId="77777777" w:rsidR="009C3C81" w:rsidRPr="005D580D" w:rsidRDefault="009C3C81" w:rsidP="009C3C81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6F40BA" w14:textId="6C5C194F" w:rsidR="009C3C81" w:rsidRPr="005D580D" w:rsidRDefault="009C3C81" w:rsidP="009C3C81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12F3DD" w14:textId="2443EDC7" w:rsidR="009C3C81" w:rsidRPr="005D580D" w:rsidRDefault="009C3C81" w:rsidP="009C3C81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224C63" w14:textId="5D05AB5B" w:rsidR="009C3C81" w:rsidRPr="005D580D" w:rsidRDefault="009C3C81" w:rsidP="009C3C81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D94969" w14:textId="3D8BA783" w:rsidR="009C3C81" w:rsidRPr="005D580D" w:rsidRDefault="009C3C81" w:rsidP="009C3C81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256FC" w:rsidRPr="00A333CD" w14:paraId="52419A05" w14:textId="77777777" w:rsidTr="009C3C81">
        <w:trPr>
          <w:trHeight w:val="737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B9716F" w14:textId="3CADE34B" w:rsidR="004256FC" w:rsidRPr="00A333CD" w:rsidRDefault="004256FC" w:rsidP="00E22D5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33C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</w:tr>
      <w:tr w:rsidR="004256FC" w:rsidRPr="005D580D" w14:paraId="10A395F1" w14:textId="77777777" w:rsidTr="00E22D5F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BEA4D5" w14:textId="77777777" w:rsidR="004256FC" w:rsidRPr="005D580D" w:rsidRDefault="004256FC" w:rsidP="00E22D5F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C6523F" w14:textId="77777777" w:rsidR="004256FC" w:rsidRPr="005D580D" w:rsidRDefault="004256FC" w:rsidP="00E22D5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A3D579C" w14:textId="77777777" w:rsidR="00A82D18" w:rsidRPr="00251249" w:rsidRDefault="00A82D18" w:rsidP="00A82D18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251249">
              <w:rPr>
                <w:rFonts w:ascii="Calibri" w:hAnsi="Calibri" w:cs="Calibri"/>
                <w:spacing w:val="4"/>
                <w:sz w:val="20"/>
                <w:szCs w:val="20"/>
              </w:rPr>
              <w:t>„………………………………………………………”</w:t>
            </w:r>
          </w:p>
          <w:p w14:paraId="0E56BF8F" w14:textId="77777777" w:rsidR="00A82D18" w:rsidRPr="00251249" w:rsidRDefault="00A82D18" w:rsidP="00A82D18">
            <w:pPr>
              <w:pStyle w:val="Bezodstpw"/>
              <w:spacing w:line="276" w:lineRule="auto"/>
              <w:ind w:firstLine="186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25124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ww. </w:t>
            </w:r>
            <w:r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>zadania</w:t>
            </w:r>
            <w:r w:rsidRPr="00251249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 wykonano</w:t>
            </w:r>
            <w:r w:rsidRPr="00251249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0FF9A28" w14:textId="7C3A8AC3" w:rsidR="00A82D18" w:rsidRPr="00A82D18" w:rsidRDefault="00A82D18" w:rsidP="00A82D18">
            <w:pPr>
              <w:pStyle w:val="Bezodstpw"/>
              <w:spacing w:line="276" w:lineRule="auto"/>
              <w:ind w:left="186" w:right="223"/>
              <w:contextualSpacing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51249">
              <w:rPr>
                <w:rFonts w:ascii="Calibri" w:hAnsi="Calibri" w:cs="Calibri"/>
                <w:b/>
                <w:sz w:val="20"/>
                <w:szCs w:val="20"/>
              </w:rPr>
              <w:t xml:space="preserve">robotę budowlaną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lub dostawę </w:t>
            </w:r>
            <w:r w:rsidRPr="00746941">
              <w:rPr>
                <w:rFonts w:ascii="Calibri" w:hAnsi="Calibri" w:cs="Calibri"/>
                <w:b/>
                <w:sz w:val="20"/>
                <w:szCs w:val="20"/>
              </w:rPr>
              <w:t>(wykonaną w ramach jednej umowy/kontraktu)</w:t>
            </w:r>
            <w:r w:rsidRPr="00A82D18">
              <w:rPr>
                <w:rFonts w:ascii="Calibri" w:hAnsi="Calibri" w:cs="Calibri"/>
                <w:bCs/>
                <w:sz w:val="20"/>
                <w:szCs w:val="20"/>
              </w:rPr>
              <w:t xml:space="preserve"> której zakresem była modernizacja lub przebudowa lub budowa lub montaż systemu oświetlenia </w:t>
            </w:r>
            <w:r w:rsidR="00746941">
              <w:rPr>
                <w:rFonts w:ascii="Calibri" w:hAnsi="Calibri" w:cs="Calibri"/>
                <w:bCs/>
                <w:sz w:val="20"/>
                <w:szCs w:val="20"/>
              </w:rPr>
              <w:t>zewnętrznego</w:t>
            </w:r>
            <w:r w:rsidRPr="00A82D18">
              <w:rPr>
                <w:rFonts w:ascii="Calibri" w:hAnsi="Calibri" w:cs="Calibri"/>
                <w:bCs/>
                <w:sz w:val="20"/>
                <w:szCs w:val="20"/>
              </w:rPr>
              <w:t xml:space="preserve">, o wartości wykonanych robót/dostaw: </w:t>
            </w:r>
          </w:p>
          <w:p w14:paraId="58C9B5C4" w14:textId="77777777" w:rsidR="00A82D18" w:rsidRPr="00251249" w:rsidRDefault="00A82D18" w:rsidP="00A82D18">
            <w:pPr>
              <w:pStyle w:val="Bezodstpw"/>
              <w:spacing w:line="276" w:lineRule="auto"/>
              <w:ind w:left="186" w:right="223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D4EF3BF" w14:textId="77777777" w:rsidR="00A82D18" w:rsidRPr="00251249" w:rsidRDefault="00A82D18" w:rsidP="00A82D18">
            <w:pPr>
              <w:pStyle w:val="Bezodstpw"/>
              <w:spacing w:line="276" w:lineRule="auto"/>
              <w:ind w:left="186" w:right="223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251249">
              <w:rPr>
                <w:rFonts w:ascii="Calibri" w:hAnsi="Calibri" w:cs="Calibri"/>
                <w:b/>
                <w:sz w:val="20"/>
                <w:szCs w:val="20"/>
              </w:rPr>
              <w:t>…………………… zł brutto.</w:t>
            </w:r>
          </w:p>
          <w:p w14:paraId="243D705A" w14:textId="77777777" w:rsidR="004256FC" w:rsidRPr="007E057F" w:rsidRDefault="004256FC" w:rsidP="00E22D5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0BF526" w14:textId="77777777" w:rsidR="004256FC" w:rsidRPr="005D580D" w:rsidRDefault="004256FC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C8A572" w14:textId="77777777" w:rsidR="004256FC" w:rsidRPr="005D580D" w:rsidRDefault="004256FC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7FDCCE" w14:textId="77777777" w:rsidR="004256FC" w:rsidRPr="005D580D" w:rsidRDefault="004256FC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46B53D" w14:textId="77777777" w:rsidR="004256FC" w:rsidRPr="005D580D" w:rsidRDefault="004256FC" w:rsidP="00E22D5F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46941" w:rsidRPr="00A333CD" w14:paraId="18043687" w14:textId="77777777" w:rsidTr="009C3C81">
        <w:trPr>
          <w:trHeight w:val="737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9E5A8A" w14:textId="754C0DFB" w:rsidR="00746941" w:rsidRPr="00A333CD" w:rsidRDefault="00746941" w:rsidP="00E22D5F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333C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</w:tr>
      <w:tr w:rsidR="00746941" w:rsidRPr="005D580D" w14:paraId="09F63B17" w14:textId="77777777" w:rsidTr="00E22D5F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AC9D13" w14:textId="77777777" w:rsidR="00746941" w:rsidRPr="005D580D" w:rsidRDefault="00746941" w:rsidP="00E22D5F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12DF69" w14:textId="77777777" w:rsidR="00746941" w:rsidRPr="005D580D" w:rsidRDefault="00746941" w:rsidP="00E22D5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78117C35" w14:textId="77777777" w:rsidR="00746941" w:rsidRDefault="00746941" w:rsidP="00E22D5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1D6FEE1" w14:textId="77777777" w:rsidR="00746941" w:rsidRPr="00AF364B" w:rsidRDefault="00746941" w:rsidP="00E22D5F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FFCE0DE" w14:textId="1F405CF0" w:rsidR="00746941" w:rsidRPr="005D580D" w:rsidRDefault="00746941" w:rsidP="00E22D5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r w:rsidRPr="006103BD">
              <w:rPr>
                <w:rFonts w:ascii="Calibri" w:hAnsi="Calibri" w:cs="Calibri"/>
                <w:sz w:val="20"/>
                <w:szCs w:val="20"/>
              </w:rPr>
              <w:t xml:space="preserve">na </w:t>
            </w:r>
            <w:r w:rsidR="00276EDC">
              <w:rPr>
                <w:rFonts w:ascii="Calibri" w:hAnsi="Calibri" w:cs="Calibri"/>
                <w:sz w:val="20"/>
                <w:szCs w:val="20"/>
              </w:rPr>
              <w:t>zagospodarowaniu terenu przestrzeni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publicznej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34B8A66" w14:textId="77777777" w:rsidR="00746941" w:rsidRDefault="00746941" w:rsidP="00E22D5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4095E84" w14:textId="77777777" w:rsidR="00746941" w:rsidRDefault="00746941" w:rsidP="00E22D5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……………………………… zł brutto. </w:t>
            </w:r>
          </w:p>
          <w:p w14:paraId="567BEAA2" w14:textId="77777777" w:rsidR="00746941" w:rsidRPr="007E057F" w:rsidRDefault="00746941" w:rsidP="00E22D5F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AE52C47" w14:textId="77777777" w:rsidR="00746941" w:rsidRPr="005D580D" w:rsidRDefault="00746941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E0A16B" w14:textId="77777777" w:rsidR="00746941" w:rsidRPr="005D580D" w:rsidRDefault="00746941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9D6900" w14:textId="77777777" w:rsidR="00746941" w:rsidRPr="005D580D" w:rsidRDefault="00746941" w:rsidP="00E22D5F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D20AD3" w14:textId="77777777" w:rsidR="00746941" w:rsidRPr="005D580D" w:rsidRDefault="00746941" w:rsidP="00E22D5F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375BA443" w14:textId="77777777" w:rsidR="004256FC" w:rsidRDefault="004256FC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61FC5F21" w14:textId="252FD719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9C3C81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47" w:right="1134" w:bottom="851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5363" w14:textId="77777777" w:rsidR="00127DFE" w:rsidRDefault="00127DFE">
      <w:r>
        <w:separator/>
      </w:r>
    </w:p>
  </w:endnote>
  <w:endnote w:type="continuationSeparator" w:id="0">
    <w:p w14:paraId="05014927" w14:textId="77777777" w:rsidR="00127DFE" w:rsidRDefault="0012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>
      <w:rPr>
        <w:lang w:val="pl-PL" w:eastAsia="pl-PL"/>
      </w:rPr>
    </w:sdtEndPr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109A1A81" w14:textId="4D3345D3" w:rsidR="00645321" w:rsidRPr="00FD1495" w:rsidRDefault="00645321" w:rsidP="009C3C8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127DFE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AF2DB" w14:textId="77777777" w:rsidR="00127DFE" w:rsidRDefault="00127DFE">
      <w:r>
        <w:separator/>
      </w:r>
    </w:p>
  </w:footnote>
  <w:footnote w:type="continuationSeparator" w:id="0">
    <w:p w14:paraId="39AF695D" w14:textId="77777777" w:rsidR="00127DFE" w:rsidRDefault="00127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1935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1955A769" wp14:editId="06042B7C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25316882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10E5CB" w14:textId="3038F8A8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DB495A">
      <w:rPr>
        <w:rFonts w:ascii="Calibri" w:hAnsi="Calibri" w:cs="Calibri"/>
        <w:sz w:val="20"/>
        <w:szCs w:val="20"/>
      </w:rPr>
      <w:t>OR.271.3.2026</w:t>
    </w:r>
  </w:p>
  <w:p w14:paraId="6D67538D" w14:textId="77777777" w:rsidR="000C6D2A" w:rsidRPr="006E1765" w:rsidRDefault="000C6D2A" w:rsidP="006E17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635300652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27DFE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76EDC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56FC"/>
    <w:rsid w:val="004274C1"/>
    <w:rsid w:val="00427A12"/>
    <w:rsid w:val="00432D48"/>
    <w:rsid w:val="00436078"/>
    <w:rsid w:val="00436F25"/>
    <w:rsid w:val="004409ED"/>
    <w:rsid w:val="0044374E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E7E16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941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40EC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3C81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33CD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2D18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086F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D01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495A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304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23</cp:revision>
  <cp:lastPrinted>2020-12-21T07:19:00Z</cp:lastPrinted>
  <dcterms:created xsi:type="dcterms:W3CDTF">2025-07-31T08:11:00Z</dcterms:created>
  <dcterms:modified xsi:type="dcterms:W3CDTF">2026-07-09T13:38:00Z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